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sämtliche Holzbauteile</w:t>
            </w:r>
          </w:p>
          <w:p>
            <w:pPr>
              <w:spacing w:before="0" w:after="0"/>
            </w:pPr>
            <w:r>
              <w:t>alle Gebäude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behandeltes Holz </w:t>
            </w:r>
          </w:p>
          <w:p>
            <w:pPr>
              <w:spacing w:before="0" w:after="0"/>
            </w:pPr>
            <w:r>
              <w:t>Konstruktions-und Verkleidungsholz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3528857" name="c4218d50-002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895161" name="c4218d50-0021-11f1-87ed-993008be97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202540" name="e7d60640-002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021743" name="e7d60640-0021-11f1-87ed-993008be97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/ OG / 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3113709" name="16b4a5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348938" name="16b4a540-002a-11f1-87ed-993008be9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77331" name="bc23b8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084813" name="bc23b840-002a-11f1-87ed-993008be9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Unterstand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524635" name="36da1f8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179095" name="36da1f80-0034-11f1-87ed-993008be9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2265486" name="73bf43d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189001" name="73bf43d0-0034-11f1-87ed-993008be97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Parkplatz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Unterstand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6921421" name="c663e19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940614" name="c663e190-0034-11f1-87ed-993008be97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169024" name="16617b30-003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478580" name="16617b30-0035-11f1-87ed-993008be97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Balkonbrüstungen und Velounterstand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Unterstand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976138" name="dfb4ad30-003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564619" name="dfb4ad30-0036-11f1-87ed-993008be97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6175" name="e816ac30-003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105480" name="e816ac30-0036-11f1-87ed-993008be97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Zwischenböden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Schlacke</w:t>
            </w:r>
          </w:p>
          <w:p>
            <w:pPr>
              <w:spacing w:before="0" w:after="0"/>
            </w:pPr>
            <w:r>
              <w:t>Zwischenboden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412165" name="b33be240-003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942545" name="b33be240-003c-11f1-87ed-993008be97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74656" name="be15bf10-003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457450" name="be15bf10-003c-11f1-87ed-993008be97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Schwermetall: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Faserzement Rohr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488592" name="6e7eb2a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854211" name="6e7eb2a0-0040-11f1-87ed-993008be97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726814" name="89b4caf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709310" name="89b4caf0-0040-11f1-87ed-993008be97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Formteil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9236398" name="8af3efc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242679" name="8af3efc0-0042-11f1-87ed-993008be97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3548506" name="8f95d98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007015" name="8f95d980-0042-11f1-87ed-993008be97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Haus 39, Werkstatt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Formteil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3137605" name="1aed2a9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523063" name="1aed2a90-0045-11f1-87ed-993008be97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876332" name="1f486e6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552922" name="1f486e60-0045-11f1-87ed-993008be97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Haus 39, Werkstatt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1497202" name="2876e52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648366" name="2876e520-0045-11f1-87ed-993008be97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Juchstrasse 37/39, 9548 Matzingen, Switzerland</w:t>
          </w:r>
        </w:p>
        <w:p>
          <w:pPr>
            <w:spacing w:before="0" w:after="0"/>
          </w:pPr>
          <w:r>
            <w:t>622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